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Пластическая хирургия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Высшее образование   ·   DOCX · PDF   ·   Задач: 1   ·   Вопросов: 12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27.08.2026, 21:44 МСК · База обновлена: 27.08.2026, 21:36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-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-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1"/>
      </w:pPr>
      <w:r>
        <w:t>Ситуационная задача 0002</w:t>
      </w:r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Специальность: </w:t>
      </w:r>
      <w:r>
        <w:t>Пластическая хирургия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Женщина 35лет обратилась к врачу-пластическому хирургу.</w:t>
      </w:r>
    </w:p>
    <w:p>
      <w:pPr>
        <w:pStyle w:val="Heading3"/>
      </w:pPr>
      <w:r>
        <w:t>1.2. Жалобы</w:t>
      </w:r>
    </w:p>
    <w:p>
      <w:pPr>
        <w:spacing w:after="58"/>
      </w:pPr>
      <w:r>
        <w:rPr>
          <w:b w:val="0"/>
          <w:i w:val="0"/>
        </w:rPr>
        <w:t>На неэстетичный вид малых половых губ, неудовлетворенность качеством коитуса.</w:t>
      </w:r>
    </w:p>
    <w:p>
      <w:pPr>
        <w:pStyle w:val="Heading3"/>
      </w:pPr>
      <w:r>
        <w:t>1.3. Анамнез заболевания</w:t>
      </w:r>
    </w:p>
    <w:p>
      <w:pPr>
        <w:spacing w:after="58"/>
      </w:pPr>
      <w:r>
        <w:rPr>
          <w:b w:val="0"/>
          <w:i w:val="0"/>
        </w:rPr>
        <w:t>* Менструации с 12 лет, установились сразу, умеренные, по 4—5 16 дней, через 28 дней, регулярные, болезненные в первый день. После начала половой жизни и родов характер менструального цикла не изменялся. Последняя менструация 28 августа, в срок, без особенностей.</w:t>
      </w:r>
    </w:p>
    <w:p>
      <w:pPr>
        <w:spacing w:after="58"/>
      </w:pPr>
      <w:r>
        <w:rPr>
          <w:b w:val="0"/>
          <w:i w:val="0"/>
        </w:rPr>
        <w:t>* Первая беременность — 2011 г. Наступила после отмены гормональной контрацепции. Беременность завершилась своевременными самопроизвольными родами в головном предлежании крупным плодом. Масса тела 4250 г, рост 51 см, мальчик, 8—9 баллов по шкале Апгар. Выписана с ребенком домой на 3-е сутки. Кормила ребенка грудью до 2 лет. Вторая беременность — 2015 г. Беременность завершилась своевременными самопроизвольными родами в головном предлежании . Масса тела 3750 г, рост 50 см, мальчик, 8—9 баллов по шкале Апгар. Выписана с ребенком домой на 2-е сутки.).</w:t>
      </w:r>
    </w:p>
    <w:p>
      <w:pPr>
        <w:pStyle w:val="Heading3"/>
      </w:pPr>
      <w:r>
        <w:t>1.4. Анамнез жизни</w:t>
      </w:r>
    </w:p>
    <w:p>
      <w:pPr>
        <w:spacing w:after="58"/>
      </w:pPr>
      <w:r>
        <w:rPr>
          <w:b w:val="0"/>
          <w:i w:val="0"/>
        </w:rPr>
        <w:t>Росла и развивалась без особенностей.</w:t>
      </w:r>
    </w:p>
    <w:p>
      <w:pPr>
        <w:pStyle w:val="Heading3"/>
      </w:pPr>
      <w:r>
        <w:t>1.5. Объективный статус</w:t>
      </w:r>
    </w:p>
    <w:p>
      <w:pPr>
        <w:spacing w:after="58"/>
      </w:pPr>
      <w:r>
        <w:rPr>
          <w:b w:val="0"/>
          <w:i w:val="0"/>
        </w:rPr>
        <w:t>* Состояние удовлетворительное. Вес 55 кг, рост 167 см. Температура тела 36,6°С.</w:t>
      </w:r>
    </w:p>
    <w:p>
      <w:pPr>
        <w:spacing w:after="58"/>
      </w:pPr>
      <w:r>
        <w:rPr>
          <w:b w:val="0"/>
          <w:i w:val="0"/>
        </w:rPr>
        <w:t>* Кожные покровы и видимые слизистые физиологической окраски.</w:t>
      </w:r>
    </w:p>
    <w:p>
      <w:pPr>
        <w:spacing w:after="58"/>
      </w:pPr>
      <w:r>
        <w:rPr>
          <w:b w:val="0"/>
          <w:i w:val="0"/>
        </w:rPr>
        <w:t>* Дыхание через нос свободное. Грудная клетка правильной формы, симметричная. Над- и подключичные ямки умеренно выражены, одинаковы с обеих сторон, межреберные промежутки не расширены. Тип дыхания грудной, дыхательные движения ритмичные, средней глубины, обе половины грудной клетки одинаково участвуют в акте дыхания. ЧД – 16 в минуту.</w:t>
      </w:r>
    </w:p>
    <w:p>
      <w:pPr>
        <w:spacing w:after="58"/>
      </w:pPr>
      <w:r>
        <w:rPr>
          <w:b w:val="0"/>
          <w:i w:val="0"/>
        </w:rPr>
        <w:t>* При пальпации грудная клетка упругая, податливая, безболезненная. Молочные железы симметричны, без визуальных и пальпаторных симптомов опухолевой и иной патологии. Голосовое дрожание выражено умеренно, одинаково на симметричных участках грудной клетки. Перкуссия легких. Сравнительная перкуссия: над всей грудной клеткой в проекции легких определяется коробочный легочный звук. Границы лёгких в пределах нормы справа. Аускультация. Над всей поверхностью грудной клетки в проекции легких определяется везикулярное дыхание, хрипов нет, ЧДД 16 уд в мин. Ро2 98%</w:t>
      </w:r>
    </w:p>
    <w:p>
      <w:pPr>
        <w:spacing w:after="58"/>
      </w:pPr>
      <w:r>
        <w:rPr>
          <w:b w:val="0"/>
          <w:i w:val="0"/>
        </w:rPr>
        <w:t>* Гемодинамические показатели стабильные, тоны сердца ясные, ритм правильный, ЧСС 75 уд в мин, АД 110/70 мм.рт.ст.</w:t>
      </w:r>
    </w:p>
    <w:p>
      <w:pPr>
        <w:spacing w:after="58"/>
      </w:pPr>
      <w:r>
        <w:rPr>
          <w:b w:val="0"/>
          <w:i w:val="0"/>
        </w:rPr>
        <w:t>* Живот не вздут, не напряжен, при пальпации безболезненный. Перитонеальных симптомов нет. Мочеиспускание самостоятельное, в достаточном количестве, стул регулярный.</w:t>
      </w:r>
    </w:p>
    <w:p>
      <w:pPr>
        <w:spacing w:after="58"/>
      </w:pPr>
      <w:r>
        <w:rPr>
          <w:b w:val="0"/>
          <w:i w:val="0"/>
        </w:rPr>
        <w:t>*</w:t>
      </w:r>
    </w:p>
    <w:p>
      <w:pPr>
        <w:pStyle w:val="Heading2"/>
      </w:pPr>
      <w:r>
        <w:t>1. План обследования</w:t>
      </w:r>
    </w:p>
    <w:p>
      <w:pPr>
        <w:pStyle w:val="Heading3"/>
        <w:keepNext/>
      </w:pPr>
      <w:r>
        <w:rPr>
          <w:b/>
          <w:color w:val="173C49"/>
        </w:rPr>
        <w:t>Вопрос 1.</w:t>
      </w:r>
    </w:p>
    <w:p>
      <w:pPr>
        <w:keepNext/>
      </w:pPr>
      <w:r>
        <w:rPr>
          <w:b w:val="0"/>
          <w:i w:val="0"/>
        </w:rPr>
        <w:t>К основным методам обследования для постановки диагноза относится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" name="Picture 4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визуальный осмотр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анализ крови, на количественное содержание половых гормонов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УЗИ органов малого таза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осмотр в зеркалах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1 - визуальный осмотр</w:t>
      </w:r>
    </w:p>
    <w:p>
      <w:pPr>
        <w:spacing w:after="58"/>
      </w:pPr>
      <w:r>
        <w:rPr>
          <w:b w:val="0"/>
          <w:i w:val="0"/>
        </w:rPr>
        <w:t>На основании осмотра определяется предварительный диагноз</w:t>
      </w:r>
    </w:p>
    <w:p>
      <w:pPr>
        <w:spacing w:after="58"/>
      </w:pPr>
      <w:r>
        <w:rPr>
          <w:b w:val="0"/>
          <w:i w:val="0"/>
        </w:rPr>
        <w:t>Курс пластической хирургии: Руководство для врачей. В 2 т. / Под ред. К. П. Пшениснова</w:t>
      </w:r>
    </w:p>
    <w:p>
      <w:pPr>
        <w:spacing w:after="58"/>
      </w:pPr>
      <w:r>
        <w:rPr>
          <w:b w:val="0"/>
          <w:i w:val="0"/>
        </w:rPr>
        <w:t>ТОМ 2, Часть 5. Туловище и нижняя конечность</w:t>
      </w:r>
    </w:p>
    <w:p>
      <w:pPr>
        <w:spacing w:after="58"/>
      </w:pPr>
      <w:r>
        <w:rPr>
          <w:b w:val="0"/>
          <w:i w:val="0"/>
        </w:rPr>
        <w:t>Глава 5.5 Генитоуринарная реконструкция и эстетика наружных половых органов; стр. 1181</w:t>
      </w:r>
    </w:p>
    <w:p>
      <w:pPr>
        <w:pStyle w:val="Heading3"/>
        <w:keepNext/>
      </w:pPr>
      <w:r>
        <w:rPr>
          <w:b/>
          <w:color w:val="173C49"/>
        </w:rPr>
        <w:t>Вопрос 2.</w:t>
      </w:r>
    </w:p>
    <w:p>
      <w:pPr>
        <w:keepNext/>
      </w:pPr>
      <w:r>
        <w:rPr>
          <w:b w:val="0"/>
          <w:i w:val="0"/>
        </w:rPr>
        <w:t>Наиболее информативным методом постановки диагноза является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измерение длины половых губ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скрининг ИППП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гистероскопия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кольпоскопия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1 - измерение длины половых губ</w:t>
      </w:r>
    </w:p>
    <w:p>
      <w:pPr>
        <w:spacing w:after="58"/>
      </w:pPr>
      <w:r>
        <w:rPr>
          <w:b w:val="0"/>
          <w:i w:val="0"/>
        </w:rPr>
        <w:t>Измерение длины половых губ позволяет поставить диагноз гипертрофия малых половых губ и определить степень выраженности гипертрофии.</w:t>
      </w:r>
    </w:p>
    <w:p>
      <w:pPr>
        <w:spacing w:after="58"/>
      </w:pPr>
      <w:r>
        <w:rPr>
          <w:b w:val="0"/>
          <w:i w:val="0"/>
        </w:rPr>
        <w:t>Курс пластической хирургии: Руководство для врачей. В 2 т. / Под ред. К. П. Пшениснова</w:t>
      </w:r>
    </w:p>
    <w:p>
      <w:pPr>
        <w:spacing w:after="58"/>
      </w:pPr>
      <w:r>
        <w:rPr>
          <w:b w:val="0"/>
          <w:i w:val="0"/>
        </w:rPr>
        <w:t>ТОМ 2, Часть 5. Туловище и нижняя конечность</w:t>
      </w:r>
    </w:p>
    <w:p>
      <w:pPr>
        <w:spacing w:after="58"/>
      </w:pPr>
      <w:r>
        <w:rPr>
          <w:b w:val="0"/>
          <w:i w:val="0"/>
        </w:rPr>
        <w:t>Глава 5.5 Генитоуринарная реконструкция и эстетика наружных половых органов; стр. 118</w:t>
      </w:r>
    </w:p>
    <w:p>
      <w:pPr>
        <w:pStyle w:val="Heading2"/>
      </w:pPr>
      <w:r>
        <w:t>2. Диагноз</w:t>
      </w:r>
    </w:p>
    <w:p>
      <w:pPr>
        <w:pStyle w:val="Heading3"/>
        <w:keepNext/>
      </w:pPr>
      <w:r>
        <w:rPr>
          <w:b/>
          <w:color w:val="173C49"/>
        </w:rPr>
        <w:t>Вопрос 3.</w:t>
      </w:r>
    </w:p>
    <w:p>
      <w:pPr>
        <w:keepNext/>
      </w:pPr>
      <w:r>
        <w:rPr>
          <w:b w:val="0"/>
          <w:i w:val="0"/>
        </w:rPr>
        <w:t>Наиболее вероятным диагнозом в данной клинической ситуации является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Гипертрофия (элонгация) малых половых губ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Ректоцеле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Лейкоплакия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Эндометриоз наружных половых органов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1 - Гипертрофия (элонгация) малых половых губ</w:t>
      </w:r>
    </w:p>
    <w:p>
      <w:pPr>
        <w:spacing w:after="58"/>
      </w:pPr>
      <w:r>
        <w:rPr>
          <w:b w:val="0"/>
          <w:i w:val="0"/>
        </w:rPr>
        <w:t>1.Эстетические: пациентку не устраивает форма или размер малых половых губ, что доставляет психологический дискомфорт.</w:t>
      </w:r>
    </w:p>
    <w:p>
      <w:pPr>
        <w:spacing w:after="58"/>
      </w:pPr>
      <w:r>
        <w:rPr>
          <w:b w:val="0"/>
          <w:i w:val="0"/>
        </w:rPr>
        <w:t>2. Медицинские: когда деформация или асимметрия малых половых губ возникла в результате родов или акушерских пособий. Также в эту группу можно отнести пациенток, у которых размер малых половых губ доставляет дискомфорт в повседневной жизни, связанный с ношением одежды, личной гигиеной и т. д.</w:t>
      </w:r>
    </w:p>
    <w:p>
      <w:pPr>
        <w:spacing w:after="58"/>
      </w:pPr>
      <w:r>
        <w:rPr>
          <w:b w:val="0"/>
          <w:i w:val="0"/>
        </w:rPr>
        <w:t>3. Улучшение качества сексуальной жизни. Здесь, кроме увеличения малых половых губ, имеет значение избыток кожи в зоне клитора</w:t>
      </w:r>
    </w:p>
    <w:p>
      <w:pPr>
        <w:spacing w:after="58"/>
      </w:pPr>
      <w:r>
        <w:rPr>
          <w:b w:val="0"/>
          <w:i w:val="0"/>
        </w:rPr>
        <w:t>Курс пластической хирургии: Руководство для врачей. В 2 т. / Под ред. К. П. Пшениснова</w:t>
      </w:r>
    </w:p>
    <w:p>
      <w:pPr>
        <w:spacing w:after="58"/>
      </w:pPr>
      <w:r>
        <w:rPr>
          <w:b w:val="0"/>
          <w:i w:val="0"/>
        </w:rPr>
        <w:t>ТОМ 2, Часть 5. Туловище и нижняя конечность</w:t>
      </w:r>
    </w:p>
    <w:p>
      <w:pPr>
        <w:spacing w:after="58"/>
      </w:pPr>
      <w:r>
        <w:rPr>
          <w:b w:val="0"/>
          <w:i w:val="0"/>
        </w:rPr>
        <w:t>Глава 5.5 Генитоуринарная реконструкция и эстетика наружных половых органов; стр. 1181</w:t>
      </w:r>
    </w:p>
    <w:p>
      <w:pPr>
        <w:pStyle w:val="Heading2"/>
      </w:pPr>
      <w:r>
        <w:t>3. Лечение</w:t>
      </w:r>
    </w:p>
    <w:p>
      <w:pPr>
        <w:pStyle w:val="Heading3"/>
        <w:keepNext/>
      </w:pPr>
      <w:r>
        <w:rPr>
          <w:b/>
          <w:color w:val="173C49"/>
        </w:rPr>
        <w:t>Вопрос 4.</w:t>
      </w:r>
    </w:p>
    <w:p>
      <w:pPr>
        <w:keepNext/>
      </w:pPr>
      <w:r>
        <w:rPr>
          <w:b w:val="0"/>
          <w:i w:val="0"/>
        </w:rPr>
        <w:t xml:space="preserve">Пациентке показано </w:t>
      </w:r>
      <w:r>
        <w:rPr>
          <w:b w:val="0"/>
          <w:i w:val="0"/>
        </w:rPr>
        <w:t>______________</w:t>
      </w:r>
      <w:r>
        <w:rPr>
          <w:b w:val="0"/>
          <w:i w:val="0"/>
        </w:rPr>
        <w:t xml:space="preserve"> лечение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лазерное абляционное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медикаментозное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лазерное фракционное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хирургическое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4 - хирургическое</w:t>
      </w:r>
    </w:p>
    <w:p>
      <w:pPr>
        <w:spacing w:after="58"/>
      </w:pPr>
      <w:r>
        <w:rPr>
          <w:b w:val="0"/>
          <w:i w:val="0"/>
        </w:rPr>
        <w:t>Гипертрофия малых половых губ и желание пациентки в совокупности являются показанием для хирургической коррекции</w:t>
      </w:r>
    </w:p>
    <w:p>
      <w:pPr>
        <w:spacing w:after="58"/>
      </w:pPr>
      <w:r>
        <w:rPr>
          <w:b w:val="0"/>
          <w:i w:val="0"/>
        </w:rPr>
        <w:t>Курс пластической хирургии: Руководство для врачей. В 2 т. / Под ред. К. П. Пшениснова</w:t>
      </w:r>
    </w:p>
    <w:p>
      <w:pPr>
        <w:spacing w:after="58"/>
      </w:pPr>
      <w:r>
        <w:rPr>
          <w:b w:val="0"/>
          <w:i w:val="0"/>
        </w:rPr>
        <w:t>ТОМ 2, Часть 5. Туловище и нижняя конечность</w:t>
      </w:r>
    </w:p>
    <w:p>
      <w:pPr>
        <w:spacing w:after="58"/>
      </w:pPr>
      <w:r>
        <w:rPr>
          <w:b w:val="0"/>
          <w:i w:val="0"/>
        </w:rPr>
        <w:t>Глава 5.5 Генитоуринарная реконструкция и эстетика наружных половых органов; стр. 118</w:t>
      </w:r>
    </w:p>
    <w:p>
      <w:pPr>
        <w:pStyle w:val="Heading3"/>
        <w:keepNext/>
      </w:pPr>
      <w:r>
        <w:rPr>
          <w:b/>
          <w:color w:val="173C49"/>
        </w:rPr>
        <w:t>Вопрос 5.</w:t>
      </w:r>
    </w:p>
    <w:p>
      <w:pPr>
        <w:keepNext/>
      </w:pPr>
      <w:r>
        <w:rPr>
          <w:b w:val="0"/>
          <w:i w:val="0"/>
        </w:rPr>
        <w:t>Хирургическое лечение пациентки заключается в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резекции малых половых губ (редукционной лабиопластике)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липофиллинге малых половых губ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установке синтетического слинга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задней кольпоперинеолеваторопластике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1 - резекции малых половых губ (редукционной лабиопластике)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rPr>
          <w:tblHeader w:val="true"/>
        </w:trPr>
        <w:tc>
          <w:tcPr>
            <w:tcW w:type="dxa" w:w="10120"/>
          </w:tcPr>
          <w:p/>
        </w:tc>
      </w:tr>
      <w:tr>
        <w:tc>
          <w:tcPr>
            <w:tcW w:type="dxa" w:w="10120"/>
          </w:tcPr>
          <w:p/>
        </w:tc>
      </w:tr>
      <w:tr>
        <w:tc>
          <w:tcPr>
            <w:tcW w:type="dxa" w:w="10120"/>
          </w:tcPr>
          <w:p/>
        </w:tc>
      </w:tr>
      <w:tr>
        <w:tc>
          <w:tcPr>
            <w:tcW w:type="dxa" w:w="10120"/>
          </w:tcPr>
          <w:p/>
        </w:tc>
      </w:tr>
    </w:tbl>
    <w:p/>
    <w:p>
      <w:r>
        <w:drawing>
          <wp:inline xmlns:a="http://schemas.openxmlformats.org/drawingml/2006/main" xmlns:pic="http://schemas.openxmlformats.org/drawingml/2006/picture">
            <wp:extent cx="5303520" cy="5198707"/>
            <wp:docPr id="9" name="Picture 9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fbaf8cb7af6da56f9dd8a46f72ec5594fdcf165d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5303520" cy="5198707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i/>
        </w:rPr>
        <w:t>Justification</w:t>
      </w:r>
    </w:p>
    <w:p>
      <w:pPr>
        <w:spacing w:after="58"/>
      </w:pPr>
      <w:r>
        <w:rPr>
          <w:b w:val="0"/>
          <w:i w:val="0"/>
        </w:rPr>
        <w:t>Курс пластической хирургии: Руководство для врачей. В 2 т. / Под ред. К. П. Пшениснова</w:t>
      </w:r>
    </w:p>
    <w:p>
      <w:pPr>
        <w:spacing w:after="58"/>
      </w:pPr>
      <w:r>
        <w:rPr>
          <w:b w:val="0"/>
          <w:i w:val="0"/>
        </w:rPr>
        <w:t>ТОМ 2, Часть 5. Туловище и нижняя конечность</w:t>
      </w:r>
    </w:p>
    <w:p>
      <w:pPr>
        <w:spacing w:after="58"/>
      </w:pPr>
      <w:r>
        <w:rPr>
          <w:b w:val="0"/>
          <w:i w:val="0"/>
        </w:rPr>
        <w:t>Глава 5.5 Генитоуринарная реконструкция и эстетика наружных половых органов; стр. 1181</w:t>
      </w:r>
    </w:p>
    <w:p>
      <w:pPr>
        <w:pStyle w:val="Heading3"/>
        <w:keepNext/>
      </w:pPr>
      <w:r>
        <w:rPr>
          <w:b/>
          <w:color w:val="173C49"/>
        </w:rPr>
        <w:t>Вопрос 6.</w:t>
      </w:r>
    </w:p>
    <w:p>
      <w:pPr>
        <w:keepNext/>
      </w:pPr>
      <w:r>
        <w:rPr>
          <w:b w:val="0"/>
          <w:i w:val="0"/>
        </w:rPr>
        <w:t>Лечение пациентки должно проводится в условиях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кабинета пластического хирурга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стационара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дневного стационара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поликлиники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2 - стационара</w:t>
      </w:r>
    </w:p>
    <w:p>
      <w:pPr>
        <w:spacing w:after="58"/>
      </w:pPr>
      <w:r>
        <w:rPr>
          <w:b w:val="0"/>
          <w:i w:val="0"/>
        </w:rPr>
        <w:t>Пластические операции выполняют в условиях стационара с лицензией на медицинскую деятельность по профилю «Пластическая хирургия»</w:t>
      </w:r>
    </w:p>
    <w:p>
      <w:pPr>
        <w:spacing w:after="58"/>
      </w:pPr>
      <w:r>
        <w:rPr>
          <w:b w:val="0"/>
          <w:i w:val="0"/>
        </w:rPr>
        <w:t>Курс пластической хирургии: Руководство для врачей. В 2 т. / Под ред. К. П. Пшениснова</w:t>
      </w:r>
    </w:p>
    <w:p>
      <w:pPr>
        <w:spacing w:after="58"/>
      </w:pPr>
      <w:r>
        <w:rPr>
          <w:b w:val="0"/>
          <w:i w:val="0"/>
        </w:rPr>
        <w:t>ТОМ 2, Часть 5. Туловище и нижняя конечность</w:t>
      </w:r>
    </w:p>
    <w:p>
      <w:pPr>
        <w:spacing w:after="58"/>
      </w:pPr>
      <w:r>
        <w:rPr>
          <w:b w:val="0"/>
          <w:i w:val="0"/>
        </w:rPr>
        <w:t>Глава 5.5 Генитоуринарная реконструкция и эстетика наружных половых органов; стр. 1182</w:t>
      </w:r>
    </w:p>
    <w:p>
      <w:pPr>
        <w:pStyle w:val="Heading3"/>
        <w:keepNext/>
      </w:pPr>
      <w:r>
        <w:rPr>
          <w:b/>
          <w:color w:val="173C49"/>
        </w:rPr>
        <w:t>Вопрос 7.</w:t>
      </w:r>
    </w:p>
    <w:p>
      <w:pPr>
        <w:keepNext/>
      </w:pPr>
      <w:r>
        <w:rPr>
          <w:b w:val="0"/>
          <w:i w:val="0"/>
        </w:rPr>
        <w:t>Пациентке показано редукционная лабиопластика в объеме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классической V-образной резекции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резекции одной половой губы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пластики преддверия влагалища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редукции препуция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1 - классической V-образной резекции</w:t>
      </w:r>
    </w:p>
    <w:p>
      <w:pPr>
        <w:spacing w:after="58"/>
      </w:pPr>
      <w:r>
        <w:rPr>
          <w:b w:val="0"/>
          <w:i w:val="0"/>
        </w:rPr>
        <w:t>Необходимо выбрать один из видов резекции малых половых губ</w:t>
      </w:r>
    </w:p>
    <w:p>
      <w:pPr>
        <w:spacing w:after="58"/>
      </w:pPr>
      <w:r>
        <w:rPr>
          <w:b w:val="0"/>
          <w:i w:val="0"/>
        </w:rPr>
        <w:t>Курс пластической хирургии: Руководство для врачей. В 2 т. / Под ред. К. П. Пшениснова</w:t>
      </w:r>
    </w:p>
    <w:p>
      <w:pPr>
        <w:spacing w:after="58"/>
      </w:pPr>
      <w:r>
        <w:rPr>
          <w:b w:val="0"/>
          <w:i w:val="0"/>
        </w:rPr>
        <w:t>ТОМ 2, Часть 5. Туловище и нижняя конечность</w:t>
      </w:r>
    </w:p>
    <w:p>
      <w:pPr>
        <w:spacing w:after="58"/>
      </w:pPr>
      <w:r>
        <w:rPr>
          <w:b w:val="0"/>
          <w:i w:val="0"/>
        </w:rPr>
        <w:t>Глава 5.5 Генитоуринарная реконструкция и эстетика наружных половых органов; стр. 1182</w:t>
      </w:r>
    </w:p>
    <w:p>
      <w:pPr>
        <w:pStyle w:val="Heading3"/>
        <w:keepNext/>
      </w:pPr>
      <w:r>
        <w:rPr>
          <w:b/>
          <w:color w:val="173C49"/>
        </w:rPr>
        <w:t>Вопрос 8.</w:t>
      </w:r>
    </w:p>
    <w:p>
      <w:pPr>
        <w:keepNext/>
      </w:pPr>
      <w:r>
        <w:rPr>
          <w:b w:val="0"/>
          <w:i w:val="0"/>
        </w:rPr>
        <w:t>К группе препаратов, обязательно применяемым в послеоперационном периоде, относятся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бронхолитики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нестероидные противовоспалительные средства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ингибиторы протоновой помпы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муколитики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2 - нестероидные противовоспалительные средства</w:t>
      </w:r>
    </w:p>
    <w:p>
      <w:pPr>
        <w:spacing w:after="58"/>
      </w:pPr>
      <w:r>
        <w:rPr>
          <w:b w:val="0"/>
          <w:i w:val="0"/>
        </w:rPr>
        <w:t>Для снижения отека и болевых ощущений в области операции необходимо назначить нестероидные противовоспалительные препараты на 3-5 дней</w:t>
      </w:r>
    </w:p>
    <w:p>
      <w:pPr>
        <w:spacing w:after="58"/>
      </w:pPr>
      <w:r>
        <w:rPr>
          <w:b w:val="0"/>
          <w:i w:val="0"/>
        </w:rPr>
        <w:t>Курс пластической хирургии: Руководство для врачей. В 2 т. / Под ред. К. П. Пшениснова</w:t>
      </w:r>
    </w:p>
    <w:p>
      <w:pPr>
        <w:spacing w:after="58"/>
      </w:pPr>
      <w:r>
        <w:rPr>
          <w:b w:val="0"/>
          <w:i w:val="0"/>
        </w:rPr>
        <w:t>ТОМ 2, Часть 5. Туловище и нижняя конечность</w:t>
      </w:r>
    </w:p>
    <w:p>
      <w:pPr>
        <w:spacing w:after="58"/>
      </w:pPr>
      <w:r>
        <w:rPr>
          <w:b w:val="0"/>
          <w:i w:val="0"/>
        </w:rPr>
        <w:t>Глава 5.5 Генитоуринарная реконструкция и эстетика наружных половых органов; стр. 1184</w:t>
      </w:r>
    </w:p>
    <w:p>
      <w:pPr>
        <w:pStyle w:val="Heading3"/>
        <w:keepNext/>
      </w:pPr>
      <w:r>
        <w:rPr>
          <w:b/>
          <w:color w:val="173C49"/>
        </w:rPr>
        <w:t>Вопрос 9.</w:t>
      </w:r>
    </w:p>
    <w:p>
      <w:pPr>
        <w:keepNext/>
      </w:pPr>
      <w:r>
        <w:rPr>
          <w:b w:val="0"/>
          <w:i w:val="0"/>
        </w:rPr>
        <w:t>Операцию необходимо проводить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первые 2 недели овариально-менструального цикла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после 25 дня овариально-менструального цикла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1-3 день овариально-менструального цикла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7-10 день овариально-менструального цикла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1 - первые 2 недели овариально-менструального цикла</w:t>
      </w:r>
    </w:p>
    <w:p>
      <w:pPr>
        <w:spacing w:after="58"/>
      </w:pPr>
      <w:r>
        <w:rPr>
          <w:b w:val="0"/>
          <w:i w:val="0"/>
        </w:rPr>
        <w:t>Операцию необходимо провести в первые 2 недели овариально-менструального цикла</w:t>
      </w:r>
    </w:p>
    <w:p>
      <w:pPr>
        <w:spacing w:after="58"/>
      </w:pPr>
      <w:r>
        <w:rPr>
          <w:b w:val="0"/>
          <w:i w:val="0"/>
        </w:rPr>
        <w:t>Курс пластической хирургии: Руководство для врачей. В 2 т. / Под ред. К. П. Пшениснова</w:t>
      </w:r>
    </w:p>
    <w:p>
      <w:pPr>
        <w:spacing w:after="58"/>
      </w:pPr>
      <w:r>
        <w:rPr>
          <w:b w:val="0"/>
          <w:i w:val="0"/>
        </w:rPr>
        <w:t>ТОМ 2, Часть 5. Туловище и нижняя конечность</w:t>
      </w:r>
    </w:p>
    <w:p>
      <w:pPr>
        <w:spacing w:after="58"/>
      </w:pPr>
      <w:r>
        <w:rPr>
          <w:b w:val="0"/>
          <w:i w:val="0"/>
        </w:rPr>
        <w:t>Глава 5.5 Генитоуринарная реконструкция и эстетика наружных половых органов; стр. 1181</w:t>
      </w:r>
    </w:p>
    <w:p>
      <w:pPr>
        <w:pStyle w:val="Heading2"/>
      </w:pPr>
      <w:r>
        <w:t>4. Вариатив</w:t>
      </w:r>
    </w:p>
    <w:p>
      <w:pPr>
        <w:pStyle w:val="Heading3"/>
        <w:keepNext/>
      </w:pPr>
      <w:r>
        <w:rPr>
          <w:b/>
          <w:color w:val="173C49"/>
        </w:rPr>
        <w:t>Вопрос 10.</w:t>
      </w:r>
    </w:p>
    <w:p>
      <w:pPr>
        <w:keepNext/>
      </w:pPr>
      <w:r>
        <w:rPr>
          <w:b w:val="0"/>
          <w:i w:val="0"/>
        </w:rPr>
        <w:t>Пациентке после выписки из стационара следует рекомендовать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4" name="Picture 14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динамическое наблюдение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курс антибактериальной терапии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самолечение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курс антикоагулянтной терапии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1 - динамическое наблюдение</w:t>
      </w:r>
    </w:p>
    <w:p>
      <w:pPr>
        <w:spacing w:after="58"/>
      </w:pPr>
      <w:r>
        <w:rPr>
          <w:b w:val="0"/>
          <w:i w:val="0"/>
        </w:rPr>
        <w:t>После операции необходимо динамическое наблюдение с контролем состояния послеоперационного шва на 3 и 7 сутки</w:t>
      </w:r>
    </w:p>
    <w:p>
      <w:pPr>
        <w:spacing w:after="58"/>
      </w:pPr>
      <w:r>
        <w:rPr>
          <w:b w:val="0"/>
          <w:i w:val="0"/>
        </w:rPr>
        <w:t>Курс пластической хирургии: Руководство для врачей. В 2 т. / Под ред. К. П. Пшениснова</w:t>
      </w:r>
    </w:p>
    <w:p>
      <w:pPr>
        <w:spacing w:after="58"/>
      </w:pPr>
      <w:r>
        <w:rPr>
          <w:b w:val="0"/>
          <w:i w:val="0"/>
        </w:rPr>
        <w:t>ТОМ 2, Часть 5. Туловище и нижняя конечность</w:t>
      </w:r>
    </w:p>
    <w:p>
      <w:pPr>
        <w:spacing w:after="58"/>
      </w:pPr>
      <w:r>
        <w:rPr>
          <w:b w:val="0"/>
          <w:i w:val="0"/>
        </w:rPr>
        <w:t>Глава 5.5 Генитоуринарная реконструкция и эстетика наружных половых органов; стр. 1183</w:t>
      </w:r>
    </w:p>
    <w:p>
      <w:pPr>
        <w:pStyle w:val="Heading3"/>
        <w:keepNext/>
      </w:pPr>
      <w:r>
        <w:rPr>
          <w:b/>
          <w:color w:val="173C49"/>
        </w:rPr>
        <w:t>Вопрос 11.</w:t>
      </w:r>
    </w:p>
    <w:p>
      <w:pPr>
        <w:keepNext/>
      </w:pPr>
      <w:r>
        <w:rPr>
          <w:b w:val="0"/>
          <w:i w:val="0"/>
        </w:rPr>
        <w:t xml:space="preserve">Оценку результата коррекции следует проводить через </w:t>
      </w:r>
      <w:r>
        <w:rPr>
          <w:b w:val="0"/>
          <w:i w:val="0"/>
        </w:rPr>
        <w:t>___________</w:t>
      </w:r>
      <w:r>
        <w:rPr>
          <w:b w:val="0"/>
          <w:i w:val="0"/>
        </w:rPr>
        <w:t xml:space="preserve"> после коррекции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1 год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1 неделю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6 месяцев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5" name="Picture 15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1 месяц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4 - 1 месяц</w:t>
      </w:r>
    </w:p>
    <w:p>
      <w:pPr>
        <w:spacing w:after="58"/>
      </w:pPr>
      <w:r>
        <w:rPr>
          <w:b w:val="0"/>
          <w:i w:val="0"/>
        </w:rPr>
        <w:t>Оценку результатов оперативного вмешательства проводят после реабилитационного периода - 1 мес</w:t>
      </w:r>
    </w:p>
    <w:p>
      <w:pPr>
        <w:spacing w:after="58"/>
      </w:pPr>
      <w:r>
        <w:rPr>
          <w:b w:val="0"/>
          <w:i w:val="0"/>
        </w:rPr>
        <w:t>Курс пластической хирургии: Руководство для врачей. В 2 т. / Под ред. К. П. Пшениснова</w:t>
      </w:r>
    </w:p>
    <w:p>
      <w:pPr>
        <w:spacing w:after="58"/>
      </w:pPr>
      <w:r>
        <w:rPr>
          <w:b w:val="0"/>
          <w:i w:val="0"/>
        </w:rPr>
        <w:t>ТОМ 2, Часть 5. Туловище и нижняя конечность</w:t>
      </w:r>
    </w:p>
    <w:p>
      <w:pPr>
        <w:spacing w:after="58"/>
      </w:pPr>
      <w:r>
        <w:rPr>
          <w:b w:val="0"/>
          <w:i w:val="0"/>
        </w:rPr>
        <w:t>Глава 5.5 Генитоуринарная реконструкция и эстетика наружных половых органов; стр. 1183</w:t>
      </w:r>
    </w:p>
    <w:p>
      <w:pPr>
        <w:pStyle w:val="Heading3"/>
        <w:keepNext/>
      </w:pPr>
      <w:r>
        <w:rPr>
          <w:b/>
          <w:color w:val="173C49"/>
        </w:rPr>
        <w:t>Вопрос 12.</w:t>
      </w:r>
    </w:p>
    <w:p>
      <w:pPr>
        <w:keepNext/>
      </w:pPr>
      <w:r>
        <w:rPr>
          <w:b w:val="0"/>
          <w:i w:val="0"/>
        </w:rPr>
        <w:t>Перевязки заключаются 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применении антибактериальных мазей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6" name="Picture 16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обмывании послеоперационной раны растворами антисептиков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наложении (смене) стрипов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применении гормональных мазей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2 - обмывании послеоперационной раны растворами антисептиков</w:t>
      </w:r>
    </w:p>
    <w:p>
      <w:pPr>
        <w:spacing w:after="58"/>
      </w:pPr>
      <w:r>
        <w:rPr>
          <w:b w:val="0"/>
          <w:i w:val="0"/>
        </w:rPr>
        <w:t>Обработка послеоперационного шва включает орошение антисептическим раствором 4-5 раз в день</w:t>
      </w:r>
    </w:p>
    <w:p>
      <w:pPr>
        <w:spacing w:after="58"/>
      </w:pPr>
      <w:r>
        <w:rPr>
          <w:b w:val="0"/>
          <w:i w:val="0"/>
        </w:rPr>
        <w:t>Курс пластической хирургии: Руководство для врачей. В 2 т. / Под ред. К. П. Пшениснова</w:t>
      </w:r>
    </w:p>
    <w:p>
      <w:pPr>
        <w:spacing w:after="58"/>
      </w:pPr>
      <w:r>
        <w:rPr>
          <w:b w:val="0"/>
          <w:i w:val="0"/>
        </w:rPr>
        <w:t>ТОМ 2, Часть 5. Туловище и нижняя конечность</w:t>
      </w:r>
    </w:p>
    <w:p>
      <w:pPr>
        <w:spacing w:after="58"/>
      </w:pPr>
      <w:r>
        <w:rPr>
          <w:b w:val="0"/>
          <w:i w:val="0"/>
        </w:rPr>
        <w:t>Глава 5.5 Генитоуринарная реконструкция и эстетика наружных половых органов; стр. 1183</w:t>
      </w:r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Пластическая хирургия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image" Target="media/image5.png"/><Relationship Id="rId21" Type="http://schemas.openxmlformats.org/officeDocument/2006/relationships/image" Target="media/image6.png"/><Relationship Id="rId22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